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40028" w14:textId="14A4AA91" w:rsidR="00CD14DB" w:rsidRDefault="00000000">
      <w:pPr>
        <w:pStyle w:val="Nzov"/>
      </w:pPr>
      <w:r>
        <w:t xml:space="preserve">DIZAJN MANUÁL </w:t>
      </w:r>
    </w:p>
    <w:p w14:paraId="7876DFF9" w14:textId="173F0C9F" w:rsidR="002936FA" w:rsidRDefault="00000000">
      <w:pPr>
        <w:pStyle w:val="Nzov"/>
      </w:pPr>
      <w:r>
        <w:t>ŠPORTOVÉ PODUJATIA 2026</w:t>
      </w:r>
    </w:p>
    <w:p w14:paraId="037B4B45" w14:textId="4CAC7E9A" w:rsidR="002936FA" w:rsidRDefault="00000000">
      <w:proofErr w:type="spellStart"/>
      <w:r>
        <w:t>Tento</w:t>
      </w:r>
      <w:proofErr w:type="spellEnd"/>
      <w:r>
        <w:t xml:space="preserve"> </w:t>
      </w:r>
      <w:proofErr w:type="spellStart"/>
      <w:r>
        <w:t>manuál</w:t>
      </w:r>
      <w:proofErr w:type="spellEnd"/>
      <w:r>
        <w:t xml:space="preserve"> </w:t>
      </w:r>
      <w:proofErr w:type="spellStart"/>
      <w:r>
        <w:t>upravuje</w:t>
      </w:r>
      <w:proofErr w:type="spellEnd"/>
      <w:r>
        <w:t xml:space="preserve"> </w:t>
      </w:r>
      <w:proofErr w:type="spellStart"/>
      <w:r>
        <w:t>povinnosti</w:t>
      </w:r>
      <w:proofErr w:type="spellEnd"/>
      <w:r>
        <w:t xml:space="preserve"> </w:t>
      </w:r>
      <w:proofErr w:type="spellStart"/>
      <w:r>
        <w:t>prijímateľa</w:t>
      </w:r>
      <w:proofErr w:type="spellEnd"/>
      <w:r>
        <w:t xml:space="preserve"> </w:t>
      </w:r>
      <w:proofErr w:type="spellStart"/>
      <w:r w:rsidR="00D40337">
        <w:t>finančných</w:t>
      </w:r>
      <w:proofErr w:type="spellEnd"/>
      <w:r w:rsidR="00D40337">
        <w:t xml:space="preserve"> </w:t>
      </w:r>
      <w:proofErr w:type="spellStart"/>
      <w:r w:rsidR="00D40337">
        <w:t>prostriedkov</w:t>
      </w:r>
      <w:proofErr w:type="spellEnd"/>
      <w:r w:rsidR="00D40337"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používaní</w:t>
      </w:r>
      <w:proofErr w:type="spellEnd"/>
      <w:r>
        <w:t xml:space="preserve"> </w:t>
      </w:r>
      <w:proofErr w:type="spellStart"/>
      <w:r>
        <w:t>loga</w:t>
      </w:r>
      <w:proofErr w:type="spellEnd"/>
      <w:r>
        <w:t xml:space="preserve"> </w:t>
      </w:r>
      <w:proofErr w:type="spellStart"/>
      <w:r>
        <w:t>Ministerstva</w:t>
      </w:r>
      <w:proofErr w:type="spellEnd"/>
      <w:r>
        <w:t xml:space="preserve"> </w:t>
      </w:r>
      <w:proofErr w:type="spellStart"/>
      <w:r>
        <w:t>cestovného</w:t>
      </w:r>
      <w:proofErr w:type="spellEnd"/>
      <w:r>
        <w:t xml:space="preserve"> </w:t>
      </w:r>
      <w:proofErr w:type="spellStart"/>
      <w:r>
        <w:t>ruchu</w:t>
      </w:r>
      <w:proofErr w:type="spellEnd"/>
      <w:r>
        <w:t xml:space="preserve"> a športu SR a značky Slovensko v súlade so zmluvou o </w:t>
      </w:r>
      <w:proofErr w:type="spellStart"/>
      <w:r>
        <w:t>podpore</w:t>
      </w:r>
      <w:proofErr w:type="spellEnd"/>
      <w:r>
        <w:t xml:space="preserve"> </w:t>
      </w:r>
      <w:proofErr w:type="spellStart"/>
      <w:r>
        <w:t>národného</w:t>
      </w:r>
      <w:proofErr w:type="spellEnd"/>
      <w:r>
        <w:t xml:space="preserve"> </w:t>
      </w:r>
      <w:proofErr w:type="spellStart"/>
      <w:r>
        <w:t>športového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>.</w:t>
      </w:r>
    </w:p>
    <w:p w14:paraId="3C1B5404" w14:textId="0946B743" w:rsidR="00D547AC" w:rsidRDefault="00D547AC" w:rsidP="00D547AC">
      <w:pPr>
        <w:pStyle w:val="Zoznamsodrkami"/>
      </w:pPr>
      <w:proofErr w:type="spellStart"/>
      <w:r>
        <w:t>pri</w:t>
      </w:r>
      <w:proofErr w:type="spellEnd"/>
      <w:r>
        <w:t xml:space="preserve"> </w:t>
      </w:r>
      <w:proofErr w:type="spellStart"/>
      <w:r>
        <w:t>informovaní</w:t>
      </w:r>
      <w:proofErr w:type="spellEnd"/>
      <w:r>
        <w:t xml:space="preserve"> </w:t>
      </w:r>
      <w:proofErr w:type="spellStart"/>
      <w:r>
        <w:t>verejnosti</w:t>
      </w:r>
      <w:proofErr w:type="spellEnd"/>
      <w:r>
        <w:t xml:space="preserve"> o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športovej</w:t>
      </w:r>
      <w:proofErr w:type="spellEnd"/>
      <w:r>
        <w:t xml:space="preserve"> </w:t>
      </w:r>
      <w:proofErr w:type="spellStart"/>
      <w:r>
        <w:t>činnosti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použitý</w:t>
      </w:r>
      <w:proofErr w:type="spellEnd"/>
      <w:r>
        <w:t xml:space="preserve"> </w:t>
      </w:r>
      <w:proofErr w:type="spellStart"/>
      <w:r>
        <w:t>Príspevok</w:t>
      </w:r>
      <w:proofErr w:type="spellEnd"/>
      <w:r>
        <w:t xml:space="preserve"> </w:t>
      </w:r>
      <w:proofErr w:type="spellStart"/>
      <w:r>
        <w:t>napr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poskytovaní</w:t>
      </w:r>
      <w:proofErr w:type="spellEnd"/>
      <w:r>
        <w:t xml:space="preserve"> </w:t>
      </w:r>
      <w:proofErr w:type="spellStart"/>
      <w:r>
        <w:t>informácií</w:t>
      </w:r>
      <w:proofErr w:type="spellEnd"/>
      <w:r>
        <w:t xml:space="preserve"> </w:t>
      </w:r>
      <w:proofErr w:type="spellStart"/>
      <w:r>
        <w:t>médiám</w:t>
      </w:r>
      <w:proofErr w:type="spellEnd"/>
      <w:r>
        <w:t xml:space="preserve">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propagácii</w:t>
      </w:r>
      <w:proofErr w:type="spellEnd"/>
      <w:r>
        <w:t xml:space="preserve"> </w:t>
      </w:r>
      <w:proofErr w:type="spellStart"/>
      <w:r>
        <w:t>športových</w:t>
      </w:r>
      <w:proofErr w:type="spellEnd"/>
      <w:r>
        <w:t xml:space="preserve"> a </w:t>
      </w:r>
      <w:proofErr w:type="spellStart"/>
      <w:r>
        <w:t>spoločenských</w:t>
      </w:r>
      <w:proofErr w:type="spellEnd"/>
      <w:r>
        <w:t xml:space="preserve"> </w:t>
      </w:r>
      <w:proofErr w:type="spellStart"/>
      <w:r>
        <w:t>podujatí</w:t>
      </w:r>
      <w:proofErr w:type="spellEnd"/>
      <w:r>
        <w:t xml:space="preserve"> </w:t>
      </w:r>
      <w:r>
        <w:t>.</w:t>
      </w:r>
    </w:p>
    <w:p w14:paraId="2C035AA1" w14:textId="77777777" w:rsidR="002936FA" w:rsidRDefault="00000000">
      <w:pPr>
        <w:pStyle w:val="Nadpis2"/>
      </w:pPr>
      <w:r>
        <w:t>1. MALÉ PODUJATIA</w:t>
      </w:r>
    </w:p>
    <w:p w14:paraId="17B88DAF" w14:textId="77777777" w:rsidR="002936FA" w:rsidRDefault="00000000">
      <w:r>
        <w:t>Všetky podujatia okrem Akademických majstrovstiev Slovenska sa považujú za malé podujatia.</w:t>
      </w:r>
    </w:p>
    <w:p w14:paraId="478E094C" w14:textId="77777777" w:rsidR="004F2397" w:rsidRDefault="00000000">
      <w:r>
        <w:t xml:space="preserve">Pre </w:t>
      </w:r>
      <w:proofErr w:type="spellStart"/>
      <w:r>
        <w:t>tieto</w:t>
      </w:r>
      <w:proofErr w:type="spellEnd"/>
      <w:r>
        <w:t xml:space="preserve"> </w:t>
      </w:r>
      <w:proofErr w:type="spellStart"/>
      <w:r>
        <w:t>podujatia</w:t>
      </w:r>
      <w:proofErr w:type="spellEnd"/>
      <w:r>
        <w:t xml:space="preserve"> je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používať</w:t>
      </w:r>
      <w:proofErr w:type="spellEnd"/>
      <w:r>
        <w:t xml:space="preserve"> </w:t>
      </w:r>
      <w:proofErr w:type="spellStart"/>
      <w:r>
        <w:t>log</w:t>
      </w:r>
      <w:r w:rsidR="004F2397">
        <w:t>á</w:t>
      </w:r>
      <w:proofErr w:type="spellEnd"/>
      <w:r w:rsidR="004F2397">
        <w:t>:</w:t>
      </w:r>
    </w:p>
    <w:p w14:paraId="5A99871C" w14:textId="05EE4CA0" w:rsidR="004F2397" w:rsidRPr="004F2397" w:rsidRDefault="00D40337" w:rsidP="004F2397">
      <w:pPr>
        <w:pStyle w:val="Odsekzoznamu"/>
        <w:numPr>
          <w:ilvl w:val="0"/>
          <w:numId w:val="10"/>
        </w:numPr>
        <w:rPr>
          <w:b/>
          <w:bCs/>
        </w:rPr>
      </w:pPr>
      <w:proofErr w:type="spellStart"/>
      <w:r w:rsidRPr="004F2397">
        <w:rPr>
          <w:b/>
          <w:bCs/>
        </w:rPr>
        <w:t>Minist</w:t>
      </w:r>
      <w:r w:rsidR="004F2397" w:rsidRPr="004F2397">
        <w:rPr>
          <w:b/>
          <w:bCs/>
        </w:rPr>
        <w:t>ers</w:t>
      </w:r>
      <w:r w:rsidRPr="004F2397">
        <w:rPr>
          <w:b/>
          <w:bCs/>
        </w:rPr>
        <w:t>tv</w:t>
      </w:r>
      <w:r w:rsidR="004F2397" w:rsidRPr="004F2397">
        <w:rPr>
          <w:b/>
          <w:bCs/>
        </w:rPr>
        <w:t>o</w:t>
      </w:r>
      <w:proofErr w:type="spellEnd"/>
      <w:r w:rsidRPr="004F2397">
        <w:rPr>
          <w:b/>
          <w:bCs/>
        </w:rPr>
        <w:t xml:space="preserve"> </w:t>
      </w:r>
      <w:proofErr w:type="spellStart"/>
      <w:r w:rsidRPr="004F2397">
        <w:rPr>
          <w:b/>
          <w:bCs/>
        </w:rPr>
        <w:t>cestovného</w:t>
      </w:r>
      <w:proofErr w:type="spellEnd"/>
      <w:r w:rsidRPr="004F2397">
        <w:rPr>
          <w:b/>
          <w:bCs/>
        </w:rPr>
        <w:t xml:space="preserve"> </w:t>
      </w:r>
      <w:proofErr w:type="spellStart"/>
      <w:r w:rsidRPr="004F2397">
        <w:rPr>
          <w:b/>
          <w:bCs/>
        </w:rPr>
        <w:t>ruchu</w:t>
      </w:r>
      <w:proofErr w:type="spellEnd"/>
      <w:r w:rsidRPr="004F2397">
        <w:rPr>
          <w:b/>
          <w:bCs/>
        </w:rPr>
        <w:t xml:space="preserve"> a športu</w:t>
      </w:r>
      <w:r w:rsidR="004F2397" w:rsidRPr="004F2397">
        <w:rPr>
          <w:b/>
          <w:bCs/>
        </w:rPr>
        <w:t xml:space="preserve"> SR</w:t>
      </w:r>
      <w:r w:rsidRPr="004F2397">
        <w:rPr>
          <w:b/>
          <w:bCs/>
        </w:rPr>
        <w:t xml:space="preserve">,  </w:t>
      </w:r>
    </w:p>
    <w:p w14:paraId="1E203916" w14:textId="26CB26BA" w:rsidR="002936FA" w:rsidRPr="004F2397" w:rsidRDefault="004F2397" w:rsidP="004F2397">
      <w:pPr>
        <w:pStyle w:val="Odsekzoznamu"/>
        <w:numPr>
          <w:ilvl w:val="0"/>
          <w:numId w:val="10"/>
        </w:numPr>
      </w:pPr>
      <w:proofErr w:type="spellStart"/>
      <w:r w:rsidRPr="004F2397">
        <w:rPr>
          <w:b/>
          <w:bCs/>
        </w:rPr>
        <w:t>Ministerstvo</w:t>
      </w:r>
      <w:proofErr w:type="spellEnd"/>
      <w:r w:rsidRPr="004F2397">
        <w:rPr>
          <w:b/>
          <w:bCs/>
        </w:rPr>
        <w:t xml:space="preserve"> </w:t>
      </w:r>
      <w:proofErr w:type="spellStart"/>
      <w:r w:rsidRPr="004F2397">
        <w:rPr>
          <w:b/>
          <w:bCs/>
        </w:rPr>
        <w:t>školstva</w:t>
      </w:r>
      <w:proofErr w:type="spellEnd"/>
      <w:r w:rsidRPr="004F2397">
        <w:rPr>
          <w:b/>
          <w:bCs/>
        </w:rPr>
        <w:t xml:space="preserve">, </w:t>
      </w:r>
      <w:proofErr w:type="spellStart"/>
      <w:r w:rsidRPr="004F2397">
        <w:rPr>
          <w:b/>
          <w:bCs/>
        </w:rPr>
        <w:t>výskumu</w:t>
      </w:r>
      <w:proofErr w:type="spellEnd"/>
      <w:r w:rsidRPr="004F2397">
        <w:rPr>
          <w:b/>
          <w:bCs/>
        </w:rPr>
        <w:t xml:space="preserve">, </w:t>
      </w:r>
      <w:proofErr w:type="spellStart"/>
      <w:r w:rsidRPr="004F2397">
        <w:rPr>
          <w:b/>
          <w:bCs/>
        </w:rPr>
        <w:t>vývoja</w:t>
      </w:r>
      <w:proofErr w:type="spellEnd"/>
      <w:r w:rsidRPr="004F2397">
        <w:rPr>
          <w:b/>
          <w:bCs/>
        </w:rPr>
        <w:t xml:space="preserve"> a </w:t>
      </w:r>
      <w:proofErr w:type="spellStart"/>
      <w:r w:rsidRPr="004F2397">
        <w:rPr>
          <w:b/>
          <w:bCs/>
        </w:rPr>
        <w:t>mládeže</w:t>
      </w:r>
      <w:proofErr w:type="spellEnd"/>
      <w:r w:rsidRPr="004F2397">
        <w:rPr>
          <w:b/>
          <w:bCs/>
        </w:rPr>
        <w:t xml:space="preserve"> SR, </w:t>
      </w:r>
    </w:p>
    <w:p w14:paraId="2C95BBC1" w14:textId="2F651202" w:rsidR="004F2397" w:rsidRPr="004F2397" w:rsidRDefault="004F2397" w:rsidP="004F2397">
      <w:pPr>
        <w:pStyle w:val="Odsekzoznamu"/>
        <w:numPr>
          <w:ilvl w:val="0"/>
          <w:numId w:val="10"/>
        </w:numPr>
      </w:pPr>
      <w:r>
        <w:rPr>
          <w:b/>
          <w:bCs/>
        </w:rPr>
        <w:t>Slovenská asociácia univerzitného športu</w:t>
      </w:r>
    </w:p>
    <w:p w14:paraId="41071695" w14:textId="3D481C4E" w:rsidR="004F2397" w:rsidRDefault="004F2397" w:rsidP="00506877">
      <w:pPr>
        <w:pStyle w:val="Odsekzoznamu"/>
        <w:numPr>
          <w:ilvl w:val="0"/>
          <w:numId w:val="10"/>
        </w:numPr>
      </w:pPr>
      <w:proofErr w:type="spellStart"/>
      <w:r>
        <w:rPr>
          <w:b/>
          <w:bCs/>
        </w:rPr>
        <w:t>Organizátor</w:t>
      </w:r>
      <w:proofErr w:type="spellEnd"/>
    </w:p>
    <w:p w14:paraId="7B38F6BE" w14:textId="77777777" w:rsidR="002936FA" w:rsidRDefault="00000000">
      <w:pPr>
        <w:pStyle w:val="Nadpis2"/>
      </w:pPr>
      <w:r>
        <w:t>2. VEĽKÉ PODUJATIE – Akademické majstrovstvá Slovenska</w:t>
      </w:r>
    </w:p>
    <w:p w14:paraId="535EE1F1" w14:textId="77777777" w:rsidR="002936FA" w:rsidRDefault="00000000">
      <w:r>
        <w:t>Za veľké podujatie sa považujú výhradne Akademické majstrovstvá Slovenska.</w:t>
      </w:r>
    </w:p>
    <w:p w14:paraId="0706476E" w14:textId="77777777" w:rsidR="00CD14DB" w:rsidRDefault="00000000">
      <w:r>
        <w:t xml:space="preserve">Pre toto </w:t>
      </w:r>
      <w:proofErr w:type="spellStart"/>
      <w:r>
        <w:t>podujatie</w:t>
      </w:r>
      <w:proofErr w:type="spellEnd"/>
      <w:r>
        <w:t xml:space="preserve"> je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používať</w:t>
      </w:r>
      <w:proofErr w:type="spellEnd"/>
      <w:r>
        <w:t xml:space="preserve"> </w:t>
      </w:r>
      <w:proofErr w:type="spellStart"/>
      <w:r>
        <w:t>log</w:t>
      </w:r>
      <w:r w:rsidR="00CD14DB">
        <w:t>á</w:t>
      </w:r>
      <w:proofErr w:type="spellEnd"/>
      <w:r w:rsidR="00CD14DB">
        <w:t>:</w:t>
      </w:r>
    </w:p>
    <w:p w14:paraId="5D5ADFF9" w14:textId="77777777" w:rsidR="00CD14DB" w:rsidRDefault="00CD14DB" w:rsidP="00CD14DB">
      <w:pPr>
        <w:pStyle w:val="Odsekzoznamu"/>
        <w:numPr>
          <w:ilvl w:val="0"/>
          <w:numId w:val="10"/>
        </w:numPr>
        <w:rPr>
          <w:b/>
          <w:bCs/>
        </w:rPr>
      </w:pPr>
      <w:proofErr w:type="spellStart"/>
      <w:r w:rsidRPr="004F2397">
        <w:rPr>
          <w:b/>
          <w:bCs/>
        </w:rPr>
        <w:t>Ministerstvo</w:t>
      </w:r>
      <w:proofErr w:type="spellEnd"/>
      <w:r w:rsidRPr="004F2397">
        <w:rPr>
          <w:b/>
          <w:bCs/>
        </w:rPr>
        <w:t xml:space="preserve"> </w:t>
      </w:r>
      <w:proofErr w:type="spellStart"/>
      <w:r w:rsidRPr="004F2397">
        <w:rPr>
          <w:b/>
          <w:bCs/>
        </w:rPr>
        <w:t>cestovného</w:t>
      </w:r>
      <w:proofErr w:type="spellEnd"/>
      <w:r w:rsidRPr="004F2397">
        <w:rPr>
          <w:b/>
          <w:bCs/>
        </w:rPr>
        <w:t xml:space="preserve"> </w:t>
      </w:r>
      <w:proofErr w:type="spellStart"/>
      <w:r w:rsidRPr="004F2397">
        <w:rPr>
          <w:b/>
          <w:bCs/>
        </w:rPr>
        <w:t>ruchu</w:t>
      </w:r>
      <w:proofErr w:type="spellEnd"/>
      <w:r w:rsidRPr="004F2397">
        <w:rPr>
          <w:b/>
          <w:bCs/>
        </w:rPr>
        <w:t xml:space="preserve"> a športu SR, </w:t>
      </w:r>
    </w:p>
    <w:p w14:paraId="67ABBC23" w14:textId="3067E807" w:rsidR="00CD14DB" w:rsidRPr="00CD14DB" w:rsidRDefault="00CD14DB" w:rsidP="00CD14DB">
      <w:pPr>
        <w:pStyle w:val="Odsekzoznamu"/>
        <w:numPr>
          <w:ilvl w:val="0"/>
          <w:numId w:val="10"/>
        </w:numPr>
        <w:rPr>
          <w:b/>
          <w:bCs/>
        </w:rPr>
      </w:pPr>
      <w:r w:rsidRPr="004F2397">
        <w:rPr>
          <w:b/>
          <w:bCs/>
        </w:rPr>
        <w:t xml:space="preserve"> </w:t>
      </w:r>
      <w:proofErr w:type="spellStart"/>
      <w:r w:rsidRPr="00CD14DB">
        <w:rPr>
          <w:b/>
          <w:bCs/>
          <w:color w:val="EE0000"/>
        </w:rPr>
        <w:t>Šport</w:t>
      </w:r>
      <w:proofErr w:type="spellEnd"/>
      <w:r w:rsidRPr="00CD14DB">
        <w:rPr>
          <w:b/>
          <w:bCs/>
          <w:color w:val="EE0000"/>
        </w:rPr>
        <w:t xml:space="preserve"> a </w:t>
      </w:r>
      <w:proofErr w:type="spellStart"/>
      <w:r w:rsidRPr="00CD14DB">
        <w:rPr>
          <w:b/>
          <w:bCs/>
          <w:color w:val="EE0000"/>
        </w:rPr>
        <w:t>Slovensko</w:t>
      </w:r>
      <w:proofErr w:type="spellEnd"/>
      <w:r w:rsidRPr="00CD14DB">
        <w:rPr>
          <w:b/>
          <w:bCs/>
          <w:color w:val="EE0000"/>
        </w:rPr>
        <w:t xml:space="preserve"> </w:t>
      </w:r>
      <w:proofErr w:type="spellStart"/>
      <w:r w:rsidRPr="00CD14DB">
        <w:rPr>
          <w:b/>
          <w:bCs/>
          <w:color w:val="EE0000"/>
        </w:rPr>
        <w:t>dobrý</w:t>
      </w:r>
      <w:proofErr w:type="spellEnd"/>
      <w:r w:rsidRPr="00CD14DB">
        <w:rPr>
          <w:b/>
          <w:bCs/>
          <w:color w:val="EE0000"/>
        </w:rPr>
        <w:t xml:space="preserve"> </w:t>
      </w:r>
      <w:proofErr w:type="spellStart"/>
      <w:r w:rsidRPr="00CD14DB">
        <w:rPr>
          <w:b/>
          <w:bCs/>
          <w:color w:val="EE0000"/>
        </w:rPr>
        <w:t>nápad</w:t>
      </w:r>
      <w:proofErr w:type="spellEnd"/>
    </w:p>
    <w:p w14:paraId="425D6827" w14:textId="77777777" w:rsidR="00CD14DB" w:rsidRPr="004F2397" w:rsidRDefault="00CD14DB" w:rsidP="00CD14DB">
      <w:pPr>
        <w:pStyle w:val="Odsekzoznamu"/>
        <w:numPr>
          <w:ilvl w:val="0"/>
          <w:numId w:val="10"/>
        </w:numPr>
      </w:pPr>
      <w:proofErr w:type="spellStart"/>
      <w:r w:rsidRPr="004F2397">
        <w:rPr>
          <w:b/>
          <w:bCs/>
        </w:rPr>
        <w:t>Ministerstvo</w:t>
      </w:r>
      <w:proofErr w:type="spellEnd"/>
      <w:r w:rsidRPr="004F2397">
        <w:rPr>
          <w:b/>
          <w:bCs/>
        </w:rPr>
        <w:t xml:space="preserve"> </w:t>
      </w:r>
      <w:proofErr w:type="spellStart"/>
      <w:r w:rsidRPr="004F2397">
        <w:rPr>
          <w:b/>
          <w:bCs/>
        </w:rPr>
        <w:t>školstva</w:t>
      </w:r>
      <w:proofErr w:type="spellEnd"/>
      <w:r w:rsidRPr="004F2397">
        <w:rPr>
          <w:b/>
          <w:bCs/>
        </w:rPr>
        <w:t xml:space="preserve">, </w:t>
      </w:r>
      <w:proofErr w:type="spellStart"/>
      <w:r w:rsidRPr="004F2397">
        <w:rPr>
          <w:b/>
          <w:bCs/>
        </w:rPr>
        <w:t>výskumu</w:t>
      </w:r>
      <w:proofErr w:type="spellEnd"/>
      <w:r w:rsidRPr="004F2397">
        <w:rPr>
          <w:b/>
          <w:bCs/>
        </w:rPr>
        <w:t xml:space="preserve">, </w:t>
      </w:r>
      <w:proofErr w:type="spellStart"/>
      <w:r w:rsidRPr="004F2397">
        <w:rPr>
          <w:b/>
          <w:bCs/>
        </w:rPr>
        <w:t>vývoja</w:t>
      </w:r>
      <w:proofErr w:type="spellEnd"/>
      <w:r w:rsidRPr="004F2397">
        <w:rPr>
          <w:b/>
          <w:bCs/>
        </w:rPr>
        <w:t xml:space="preserve"> a </w:t>
      </w:r>
      <w:proofErr w:type="spellStart"/>
      <w:r w:rsidRPr="004F2397">
        <w:rPr>
          <w:b/>
          <w:bCs/>
        </w:rPr>
        <w:t>mládeže</w:t>
      </w:r>
      <w:proofErr w:type="spellEnd"/>
      <w:r w:rsidRPr="004F2397">
        <w:rPr>
          <w:b/>
          <w:bCs/>
        </w:rPr>
        <w:t xml:space="preserve"> SR, </w:t>
      </w:r>
    </w:p>
    <w:p w14:paraId="1471670E" w14:textId="77777777" w:rsidR="00CD14DB" w:rsidRPr="004F2397" w:rsidRDefault="00CD14DB" w:rsidP="00CD14DB">
      <w:pPr>
        <w:pStyle w:val="Odsekzoznamu"/>
        <w:numPr>
          <w:ilvl w:val="0"/>
          <w:numId w:val="10"/>
        </w:numPr>
      </w:pPr>
      <w:r>
        <w:rPr>
          <w:b/>
          <w:bCs/>
        </w:rPr>
        <w:t>Slovenská asociácia univerzitného športu</w:t>
      </w:r>
    </w:p>
    <w:p w14:paraId="5D8B311E" w14:textId="77777777" w:rsidR="00CD14DB" w:rsidRPr="004F2397" w:rsidRDefault="00CD14DB" w:rsidP="00CD14DB">
      <w:pPr>
        <w:pStyle w:val="Odsekzoznamu"/>
        <w:numPr>
          <w:ilvl w:val="0"/>
          <w:numId w:val="10"/>
        </w:numPr>
      </w:pPr>
      <w:proofErr w:type="spellStart"/>
      <w:r>
        <w:rPr>
          <w:b/>
          <w:bCs/>
        </w:rPr>
        <w:t>Organizátor</w:t>
      </w:r>
      <w:proofErr w:type="spellEnd"/>
    </w:p>
    <w:p w14:paraId="4013A937" w14:textId="12729FA0" w:rsidR="002936FA" w:rsidRDefault="002936FA" w:rsidP="00CD14DB"/>
    <w:p w14:paraId="55E04189" w14:textId="77777777" w:rsidR="00CD14DB" w:rsidRDefault="00CD14DB" w:rsidP="00CD14DB"/>
    <w:sectPr w:rsidR="00CD14D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4EA3486"/>
    <w:multiLevelType w:val="hybridMultilevel"/>
    <w:tmpl w:val="989621BC"/>
    <w:lvl w:ilvl="0" w:tplc="DF987472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752763">
    <w:abstractNumId w:val="8"/>
  </w:num>
  <w:num w:numId="2" w16cid:durableId="1904635729">
    <w:abstractNumId w:val="6"/>
  </w:num>
  <w:num w:numId="3" w16cid:durableId="2012950837">
    <w:abstractNumId w:val="5"/>
  </w:num>
  <w:num w:numId="4" w16cid:durableId="341054687">
    <w:abstractNumId w:val="4"/>
  </w:num>
  <w:num w:numId="5" w16cid:durableId="1105612739">
    <w:abstractNumId w:val="7"/>
  </w:num>
  <w:num w:numId="6" w16cid:durableId="783234182">
    <w:abstractNumId w:val="3"/>
  </w:num>
  <w:num w:numId="7" w16cid:durableId="1021392352">
    <w:abstractNumId w:val="2"/>
  </w:num>
  <w:num w:numId="8" w16cid:durableId="440145480">
    <w:abstractNumId w:val="1"/>
  </w:num>
  <w:num w:numId="9" w16cid:durableId="526524580">
    <w:abstractNumId w:val="0"/>
  </w:num>
  <w:num w:numId="10" w16cid:durableId="642001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36FA"/>
    <w:rsid w:val="0029639D"/>
    <w:rsid w:val="00326F90"/>
    <w:rsid w:val="004F2397"/>
    <w:rsid w:val="00506877"/>
    <w:rsid w:val="00AA1D8D"/>
    <w:rsid w:val="00AB6641"/>
    <w:rsid w:val="00B47730"/>
    <w:rsid w:val="00CB0664"/>
    <w:rsid w:val="00CB7456"/>
    <w:rsid w:val="00CD14DB"/>
    <w:rsid w:val="00D40337"/>
    <w:rsid w:val="00D547A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2CD407"/>
  <w14:defaultImageDpi w14:val="300"/>
  <w15:docId w15:val="{0F859AEC-ED09-43D4-A3C2-8BA69AB1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4F2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Mária Andrejkovičová</cp:lastModifiedBy>
  <cp:revision>2</cp:revision>
  <dcterms:created xsi:type="dcterms:W3CDTF">2026-04-21T11:30:00Z</dcterms:created>
  <dcterms:modified xsi:type="dcterms:W3CDTF">2026-04-21T11:30:00Z</dcterms:modified>
  <cp:category/>
</cp:coreProperties>
</file>